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9931868" name="211004a0-bbb4-11ef-8dc2-6715001850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8882817" name="211004a0-bbb4-11ef-8dc2-6715001850f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1682477" name="389ff850-bbb4-11ef-9f63-212f87f1d3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1967389" name="389ff850-bbb4-11ef-9f63-212f87f1d3f4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Gang, Treppenhaus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2645974" name="744d9190-bbb5-11ef-87c6-71b5b6947d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213502" name="744d9190-bbb5-11ef-87c6-71b5b6947d91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Gang, Treppenhaus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9900876" name="ab45d590-bbb5-11ef-a607-e93b396b60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4659741" name="ab45d590-bbb5-11ef-a607-e93b396b60e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alle Schlafzimmer/ Gang / 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5918247" name="ca575350-bbb5-11ef-be07-ef08a4a8e8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0865400" name="ca575350-bbb5-11ef-be07-ef08a4a8e82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Saal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2042249" name="6aba53a0-bbb7-11ef-8252-e9493be743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1918456" name="6aba53a0-bbb7-11ef-8252-e9493be743b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0469269" name="09ef77c0-bbb8-11ef-97b2-f3a1d40937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6648701" name="09ef77c0-bbb8-11ef-97b2-f3a1d40937b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72675431" name="9d6dfe30-bbb9-11ef-82e6-b11d6bdbe2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410217" name="9d6dfe30-bbb9-11ef-82e6-b11d6bdbe2c4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2387855" name="b334f1b0-bbb9-11ef-89e6-c538e8aedc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013813" name="b334f1b0-bbb9-11ef-89e6-c538e8aedcd1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4244700" name="cf679270-bbb9-11ef-8471-5f4c06c2b0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2330283" name="cf679270-bbb9-11ef-8471-5f4c06c2b0d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DG, OG, EG, UG </w:t>
            </w:r>
          </w:p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6550719" name="1c1b0a20-bbba-11ef-9f9f-3d5b2b88d1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4435217" name="1c1b0a20-bbba-11ef-9f9f-3d5b2b88d1b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0436657" name="46050fb0-bbbb-11ef-bfcb-0d89cee3fd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587244" name="46050fb0-bbbb-11ef-bfcb-0d89cee3fd9f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Gang / ,Entree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8097986" name="6ead3be0-bbbb-11ef-a623-81dbbc9dd7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9239184" name="6ead3be0-bbbb-11ef-a623-81dbbc9dd70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Terrasse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Holzwolle-Lauchtbauplatte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2578687" name="29f320e0-bbbc-11ef-a4a9-fd9fc16ece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4296304" name="29f320e0-bbbc-11ef-a4a9-fd9fc16ece0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6047348" name="cd743270-bbaf-11ef-92ea-9799cd74b1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8111533" name="cd743270-bbaf-11ef-92ea-9799cd74b1e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Gang, Treppenhaus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2014681" name="8791eb20-bbb0-11ef-8938-dd0bbc2a28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1471621" name="8791eb20-bbb0-11ef-8938-dd0bbc2a28df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Gang, Treppenhaus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9586788" name="fca82190-bbb0-11ef-854b-6dec3385ea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3713513" name="fca82190-bbb0-11ef-854b-6dec3385eae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/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2503560" name="4cea47d0-bbbd-11ef-b1ca-9de59767cc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9216542" name="4cea47d0-bbbd-11ef-b1ca-9de59767cca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Rohrbandagen 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3864807" name="74a3f550-bbbd-11ef-9d9e-15e93af219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0060400" name="74a3f550-bbbd-11ef-9d9e-15e93af2191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Asbestkarton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8358129" name="b26cc2e0-bbbd-11ef-9d0d-051ba6d07e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8028367" name="b26cc2e0-bbbd-11ef-9d0d-051ba6d07e51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1614408" name="ce6d0900-bbbd-11ef-998f-1904464388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4212331" name="ce6d0900-bbbd-11ef-998f-1904464388ce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305875" name="e2df9aa0-bbbe-11ef-80ae-dfc8788028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639460" name="e2df9aa0-bbbe-11ef-80ae-dfc87880283d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Zopfstr.18, 8965 Berikon</w:t>
          </w:r>
        </w:p>
        <w:p>
          <w:pPr>
            <w:spacing w:before="0" w:after="0"/>
          </w:pPr>
          <w:r>
            <w:t>66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